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6299F" w14:textId="7A8430DD" w:rsidR="003F5EB0" w:rsidRPr="003F5EB0" w:rsidRDefault="00D95D17" w:rsidP="003F5EB0">
      <w:r>
        <w:rPr>
          <w:noProof/>
        </w:rPr>
        <w:drawing>
          <wp:inline distT="0" distB="0" distL="0" distR="0" wp14:anchorId="3C53795C" wp14:editId="0EDBC078">
            <wp:extent cx="10069195" cy="5448106"/>
            <wp:effectExtent l="0" t="0" r="8255" b="635"/>
            <wp:docPr id="1065759482" name="Afbeelding 1" descr="Afbeelding met diagram, schets, Plan, Technische tekening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759482" name="Afbeelding 1" descr="Afbeelding met diagram, schets, Plan, Technische tekening&#10;&#10;Door AI gegenereerde inhoud is mogelijk onjuis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05839" cy="546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5EB0" w:rsidRPr="003F5EB0" w:rsidSect="00F05A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DEA29" w14:textId="77777777" w:rsidR="00F05A58" w:rsidRDefault="00F05A58" w:rsidP="0088501B">
      <w:r>
        <w:separator/>
      </w:r>
    </w:p>
  </w:endnote>
  <w:endnote w:type="continuationSeparator" w:id="0">
    <w:p w14:paraId="496A063F" w14:textId="77777777" w:rsidR="00F05A58" w:rsidRDefault="00F05A5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113F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2045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E88F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BDBB" w14:textId="77777777" w:rsidR="00F05A58" w:rsidRDefault="00F05A58" w:rsidP="0088501B">
      <w:r>
        <w:separator/>
      </w:r>
    </w:p>
  </w:footnote>
  <w:footnote w:type="continuationSeparator" w:id="0">
    <w:p w14:paraId="710C2E22" w14:textId="77777777" w:rsidR="00F05A58" w:rsidRDefault="00F05A5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124C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F90B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F8359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1846478353">
    <w:abstractNumId w:val="9"/>
  </w:num>
  <w:num w:numId="2" w16cid:durableId="451630621">
    <w:abstractNumId w:val="11"/>
  </w:num>
  <w:num w:numId="3" w16cid:durableId="62219798">
    <w:abstractNumId w:val="27"/>
  </w:num>
  <w:num w:numId="4" w16cid:durableId="412092736">
    <w:abstractNumId w:val="10"/>
  </w:num>
  <w:num w:numId="5" w16cid:durableId="688917671">
    <w:abstractNumId w:val="15"/>
  </w:num>
  <w:num w:numId="6" w16cid:durableId="959998943">
    <w:abstractNumId w:val="18"/>
  </w:num>
  <w:num w:numId="7" w16cid:durableId="500119266">
    <w:abstractNumId w:val="2"/>
  </w:num>
  <w:num w:numId="8" w16cid:durableId="1443457924">
    <w:abstractNumId w:val="1"/>
  </w:num>
  <w:num w:numId="9" w16cid:durableId="658313888">
    <w:abstractNumId w:val="0"/>
  </w:num>
  <w:num w:numId="10" w16cid:durableId="695816392">
    <w:abstractNumId w:val="7"/>
  </w:num>
  <w:num w:numId="11" w16cid:durableId="1509445447">
    <w:abstractNumId w:val="5"/>
  </w:num>
  <w:num w:numId="12" w16cid:durableId="803159987">
    <w:abstractNumId w:val="5"/>
  </w:num>
  <w:num w:numId="13" w16cid:durableId="677925183">
    <w:abstractNumId w:val="28"/>
  </w:num>
  <w:num w:numId="14" w16cid:durableId="398137217">
    <w:abstractNumId w:val="3"/>
  </w:num>
  <w:num w:numId="15" w16cid:durableId="354700544">
    <w:abstractNumId w:val="16"/>
  </w:num>
  <w:num w:numId="16" w16cid:durableId="777216526">
    <w:abstractNumId w:val="22"/>
  </w:num>
  <w:num w:numId="17" w16cid:durableId="850991134">
    <w:abstractNumId w:val="8"/>
  </w:num>
  <w:num w:numId="18" w16cid:durableId="1484199287">
    <w:abstractNumId w:val="19"/>
  </w:num>
  <w:num w:numId="19" w16cid:durableId="131405393">
    <w:abstractNumId w:val="29"/>
  </w:num>
  <w:num w:numId="20" w16cid:durableId="758480228">
    <w:abstractNumId w:val="12"/>
  </w:num>
  <w:num w:numId="21" w16cid:durableId="43138718">
    <w:abstractNumId w:val="21"/>
  </w:num>
  <w:num w:numId="22" w16cid:durableId="1566720113">
    <w:abstractNumId w:val="24"/>
  </w:num>
  <w:num w:numId="23" w16cid:durableId="836307717">
    <w:abstractNumId w:val="17"/>
  </w:num>
  <w:num w:numId="24" w16cid:durableId="1240747470">
    <w:abstractNumId w:val="26"/>
  </w:num>
  <w:num w:numId="25" w16cid:durableId="1252206168">
    <w:abstractNumId w:val="25"/>
  </w:num>
  <w:num w:numId="26" w16cid:durableId="336885491">
    <w:abstractNumId w:val="6"/>
  </w:num>
  <w:num w:numId="27" w16cid:durableId="2060931278">
    <w:abstractNumId w:val="14"/>
  </w:num>
  <w:num w:numId="28" w16cid:durableId="1863664147">
    <w:abstractNumId w:val="20"/>
  </w:num>
  <w:num w:numId="29" w16cid:durableId="215825318">
    <w:abstractNumId w:val="4"/>
  </w:num>
  <w:num w:numId="30" w16cid:durableId="1346781690">
    <w:abstractNumId w:val="13"/>
  </w:num>
  <w:num w:numId="31" w16cid:durableId="16200705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A58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002A3"/>
    <w:rsid w:val="005A4FBE"/>
    <w:rsid w:val="005D2CF1"/>
    <w:rsid w:val="005E046F"/>
    <w:rsid w:val="006006F5"/>
    <w:rsid w:val="00650A9B"/>
    <w:rsid w:val="006D2E66"/>
    <w:rsid w:val="006F42D7"/>
    <w:rsid w:val="00732C61"/>
    <w:rsid w:val="007435A7"/>
    <w:rsid w:val="007F4AEA"/>
    <w:rsid w:val="0088386A"/>
    <w:rsid w:val="0088501B"/>
    <w:rsid w:val="008A7EBC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95D17"/>
    <w:rsid w:val="00DA3555"/>
    <w:rsid w:val="00E456EE"/>
    <w:rsid w:val="00ED7AB9"/>
    <w:rsid w:val="00EE5BBE"/>
    <w:rsid w:val="00F05A58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DC7D6"/>
  <w15:chartTrackingRefBased/>
  <w15:docId w15:val="{600A6E43-5E14-4079-84FC-27D85C58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F05A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F05A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F05A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F05A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F05A5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05A5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05A5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05A58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Grijpma, Auke (RWS PPO)</dc:creator>
  <cp:keywords/>
  <dc:description/>
  <cp:lastModifiedBy>Grijpma, Auke (RWS PPO)</cp:lastModifiedBy>
  <cp:revision>1</cp:revision>
  <dcterms:created xsi:type="dcterms:W3CDTF">2026-01-22T09:15:00Z</dcterms:created>
  <dcterms:modified xsi:type="dcterms:W3CDTF">2026-01-22T10:44:00Z</dcterms:modified>
</cp:coreProperties>
</file>